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B5D" w:rsidRPr="00642077" w:rsidRDefault="00140B5D" w:rsidP="00140B5D">
      <w:pPr>
        <w:jc w:val="right"/>
        <w:rPr>
          <w:rFonts w:ascii="PT Astra Serif" w:hAnsi="PT Astra Serif"/>
          <w:sz w:val="28"/>
          <w:szCs w:val="28"/>
        </w:rPr>
      </w:pPr>
      <w:r w:rsidRPr="00642077">
        <w:rPr>
          <w:rFonts w:ascii="PT Astra Serif" w:hAnsi="PT Astra Serif"/>
          <w:sz w:val="28"/>
          <w:szCs w:val="28"/>
        </w:rPr>
        <w:t xml:space="preserve">Приложение </w:t>
      </w:r>
      <w:r>
        <w:rPr>
          <w:rFonts w:ascii="PT Astra Serif" w:hAnsi="PT Astra Serif"/>
          <w:sz w:val="28"/>
          <w:szCs w:val="28"/>
        </w:rPr>
        <w:t>7</w:t>
      </w:r>
    </w:p>
    <w:p w:rsidR="00140B5D" w:rsidRPr="002B694E" w:rsidRDefault="00140B5D" w:rsidP="00140B5D">
      <w:pPr>
        <w:jc w:val="right"/>
        <w:rPr>
          <w:rFonts w:ascii="PT Astra Serif" w:hAnsi="PT Astra Serif"/>
          <w:sz w:val="28"/>
          <w:szCs w:val="28"/>
        </w:rPr>
      </w:pPr>
      <w:r w:rsidRPr="002B694E">
        <w:rPr>
          <w:rFonts w:ascii="PT Astra Serif" w:hAnsi="PT Astra Serif"/>
          <w:sz w:val="28"/>
          <w:szCs w:val="28"/>
        </w:rPr>
        <w:t>к решению Собрани</w:t>
      </w:r>
      <w:r>
        <w:rPr>
          <w:rFonts w:ascii="PT Astra Serif" w:hAnsi="PT Astra Serif"/>
          <w:sz w:val="28"/>
          <w:szCs w:val="28"/>
        </w:rPr>
        <w:t>я</w:t>
      </w:r>
      <w:r w:rsidRPr="002B694E">
        <w:rPr>
          <w:rFonts w:ascii="PT Astra Serif" w:hAnsi="PT Astra Serif"/>
          <w:sz w:val="28"/>
          <w:szCs w:val="28"/>
        </w:rPr>
        <w:t xml:space="preserve"> представителей</w:t>
      </w:r>
    </w:p>
    <w:p w:rsidR="00140B5D" w:rsidRPr="002B694E" w:rsidRDefault="00140B5D" w:rsidP="00140B5D">
      <w:pPr>
        <w:jc w:val="right"/>
        <w:rPr>
          <w:rFonts w:ascii="PT Astra Serif" w:hAnsi="PT Astra Serif"/>
          <w:sz w:val="28"/>
          <w:szCs w:val="28"/>
        </w:rPr>
      </w:pPr>
      <w:r w:rsidRPr="002B694E">
        <w:rPr>
          <w:rFonts w:ascii="PT Astra Serif" w:hAnsi="PT Astra Serif"/>
          <w:sz w:val="28"/>
          <w:szCs w:val="28"/>
        </w:rPr>
        <w:t xml:space="preserve">муниципального образования </w:t>
      </w:r>
    </w:p>
    <w:p w:rsidR="00140B5D" w:rsidRDefault="00140B5D" w:rsidP="00140B5D">
      <w:pPr>
        <w:jc w:val="right"/>
        <w:rPr>
          <w:rFonts w:ascii="PT Astra Serif" w:hAnsi="PT Astra Serif"/>
          <w:sz w:val="28"/>
          <w:szCs w:val="28"/>
        </w:rPr>
      </w:pPr>
      <w:r w:rsidRPr="002B694E">
        <w:rPr>
          <w:rFonts w:ascii="PT Astra Serif" w:hAnsi="PT Astra Serif"/>
          <w:sz w:val="28"/>
          <w:szCs w:val="28"/>
        </w:rPr>
        <w:t xml:space="preserve">Огаревское </w:t>
      </w:r>
      <w:proofErr w:type="spellStart"/>
      <w:r w:rsidRPr="002B694E">
        <w:rPr>
          <w:rFonts w:ascii="PT Astra Serif" w:hAnsi="PT Astra Serif"/>
          <w:sz w:val="28"/>
          <w:szCs w:val="28"/>
        </w:rPr>
        <w:t>Щекинского</w:t>
      </w:r>
      <w:proofErr w:type="spellEnd"/>
      <w:r w:rsidRPr="002B694E">
        <w:rPr>
          <w:rFonts w:ascii="PT Astra Serif" w:hAnsi="PT Astra Serif"/>
          <w:sz w:val="28"/>
          <w:szCs w:val="28"/>
        </w:rPr>
        <w:t xml:space="preserve"> района</w:t>
      </w:r>
    </w:p>
    <w:p w:rsidR="00140B5D" w:rsidRDefault="00140B5D" w:rsidP="00140B5D">
      <w:pPr>
        <w:jc w:val="right"/>
        <w:rPr>
          <w:rFonts w:ascii="PT Astra Serif" w:hAnsi="PT Astra Serif"/>
          <w:sz w:val="28"/>
          <w:szCs w:val="28"/>
        </w:rPr>
      </w:pPr>
    </w:p>
    <w:p w:rsidR="00140B5D" w:rsidRPr="00EF13D6" w:rsidRDefault="00140B5D" w:rsidP="00140B5D">
      <w:pPr>
        <w:shd w:val="clear" w:color="auto" w:fill="FFFFFF"/>
        <w:spacing w:line="276" w:lineRule="auto"/>
        <w:ind w:firstLine="708"/>
        <w:jc w:val="both"/>
        <w:rPr>
          <w:rFonts w:ascii="PT Astra Serif" w:hAnsi="PT Astra Serif"/>
          <w:sz w:val="28"/>
          <w:szCs w:val="28"/>
        </w:rPr>
      </w:pPr>
    </w:p>
    <w:p w:rsidR="00140B5D" w:rsidRDefault="00140B5D" w:rsidP="00140B5D">
      <w:pPr>
        <w:autoSpaceDE w:val="0"/>
        <w:autoSpaceDN w:val="0"/>
        <w:adjustRightInd w:val="0"/>
        <w:spacing w:line="276" w:lineRule="auto"/>
        <w:ind w:firstLine="708"/>
        <w:jc w:val="center"/>
        <w:rPr>
          <w:rFonts w:ascii="PT Astra Serif" w:eastAsiaTheme="minorHAnsi" w:hAnsi="PT Astra Serif"/>
          <w:b/>
          <w:sz w:val="28"/>
          <w:szCs w:val="28"/>
          <w:lang w:eastAsia="en-US"/>
        </w:rPr>
      </w:pPr>
      <w:r w:rsidRPr="00BA6826">
        <w:rPr>
          <w:rFonts w:ascii="PT Astra Serif" w:hAnsi="PT Astra Serif"/>
          <w:b/>
          <w:sz w:val="28"/>
          <w:szCs w:val="28"/>
        </w:rPr>
        <w:t xml:space="preserve">КАРТА </w:t>
      </w:r>
      <w:r w:rsidRPr="00BA6826">
        <w:rPr>
          <w:rFonts w:ascii="PT Astra Serif" w:eastAsiaTheme="minorHAnsi" w:hAnsi="PT Astra Serif"/>
          <w:b/>
          <w:sz w:val="28"/>
          <w:szCs w:val="28"/>
          <w:lang w:eastAsia="en-US"/>
        </w:rPr>
        <w:t>МЕСТОПОЛОЖЕНИЕ СУЩЕСТВУЮЩИХ И СТРОЯЩИХСЯ ОБЪЕКТОВ МЕСТНОГО ЗНАЧЕНИЯ ПОСЕЛЕНИЯ</w:t>
      </w:r>
    </w:p>
    <w:p w:rsidR="00140B5D" w:rsidRDefault="00140B5D" w:rsidP="00140B5D">
      <w:pPr>
        <w:autoSpaceDE w:val="0"/>
        <w:autoSpaceDN w:val="0"/>
        <w:adjustRightInd w:val="0"/>
        <w:spacing w:line="276" w:lineRule="auto"/>
        <w:jc w:val="center"/>
        <w:rPr>
          <w:rFonts w:ascii="PT Astra Serif" w:eastAsiaTheme="minorHAnsi" w:hAnsi="PT Astra Serif"/>
          <w:b/>
          <w:sz w:val="28"/>
          <w:szCs w:val="28"/>
          <w:lang w:eastAsia="en-US"/>
        </w:rPr>
      </w:pPr>
      <w:r>
        <w:rPr>
          <w:rFonts w:ascii="PT Astra Serif" w:eastAsiaTheme="minorHAnsi" w:hAnsi="PT Astra Serif"/>
          <w:b/>
          <w:noProof/>
          <w:sz w:val="28"/>
          <w:szCs w:val="28"/>
        </w:rPr>
        <w:drawing>
          <wp:inline distT="0" distB="0" distL="0" distR="0" wp14:anchorId="6569CA62" wp14:editId="2685F376">
            <wp:extent cx="4955654" cy="7003418"/>
            <wp:effectExtent l="0" t="0" r="0" b="6985"/>
            <wp:docPr id="32" name="Рисунок 32" descr="\\10.50.62.185\архитектура\ДОКУМЕНТЫ ТЕРРИТОРИАЛЬНОГО ПЛАНИРОВАНИЯ -все-\АКТУАЛИЗАЦИЯ ДТП  2019-2020\Огаревское по контракту 2019\Утверждение ГП и ПЗЗ\Генеральный план\матер по обоснованию карты\2. Карта местоположения существующи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50.62.185\архитектура\ДОКУМЕНТЫ ТЕРРИТОРИАЛЬНОГО ПЛАНИРОВАНИЯ -все-\АКТУАЛИЗАЦИЯ ДТП  2019-2020\Огаревское по контракту 2019\Утверждение ГП и ПЗЗ\Генеральный план\матер по обоснованию карты\2. Карта местоположения существующих.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2299" cy="7012808"/>
                    </a:xfrm>
                    <a:prstGeom prst="rect">
                      <a:avLst/>
                    </a:prstGeom>
                    <a:noFill/>
                    <a:ln>
                      <a:noFill/>
                    </a:ln>
                  </pic:spPr>
                </pic:pic>
              </a:graphicData>
            </a:graphic>
          </wp:inline>
        </w:drawing>
      </w:r>
    </w:p>
    <w:p w:rsidR="00140B5D" w:rsidRDefault="00140B5D" w:rsidP="00BA6826">
      <w:pPr>
        <w:jc w:val="right"/>
        <w:rPr>
          <w:rFonts w:ascii="PT Astra Serif" w:hAnsi="PT Astra Serif"/>
          <w:sz w:val="28"/>
          <w:szCs w:val="28"/>
        </w:rPr>
      </w:pPr>
    </w:p>
    <w:p w:rsidR="00140B5D" w:rsidRDefault="00140B5D" w:rsidP="00BA6826">
      <w:pPr>
        <w:jc w:val="right"/>
        <w:rPr>
          <w:rFonts w:ascii="PT Astra Serif" w:hAnsi="PT Astra Serif"/>
          <w:sz w:val="28"/>
          <w:szCs w:val="28"/>
        </w:rPr>
      </w:pPr>
      <w:bookmarkStart w:id="0" w:name="_GoBack"/>
      <w:bookmarkEnd w:id="0"/>
    </w:p>
    <w:sectPr w:rsidR="00140B5D" w:rsidSect="00234556">
      <w:foot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2" w:rsidRDefault="00631F12">
      <w:r>
        <w:separator/>
      </w:r>
    </w:p>
  </w:endnote>
  <w:endnote w:type="continuationSeparator" w:id="0">
    <w:p w:rsidR="00631F12" w:rsidRDefault="006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rsidP="00C04EC8">
    <w:pPr>
      <w:pStyle w:val="ac"/>
      <w:tabs>
        <w:tab w:val="clear" w:pos="4677"/>
        <w:tab w:val="clear" w:pos="9355"/>
        <w:tab w:val="center" w:pos="9214"/>
        <w:tab w:val="right" w:pos="1431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2" w:rsidRDefault="00631F12">
      <w:r>
        <w:separator/>
      </w:r>
    </w:p>
  </w:footnote>
  <w:footnote w:type="continuationSeparator" w:id="0">
    <w:p w:rsidR="00631F12" w:rsidRDefault="0063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9324CD"/>
    <w:multiLevelType w:val="hybridMultilevel"/>
    <w:tmpl w:val="2104E846"/>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FD82C7C"/>
    <w:multiLevelType w:val="hybridMultilevel"/>
    <w:tmpl w:val="2104E846"/>
    <w:numStyleLink w:val="35"/>
  </w:abstractNum>
  <w:abstractNum w:abstractNumId="10">
    <w:nsid w:val="31EA1679"/>
    <w:multiLevelType w:val="hybridMultilevel"/>
    <w:tmpl w:val="4E4E85B2"/>
    <w:lvl w:ilvl="0" w:tplc="94201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B2C50E1"/>
    <w:multiLevelType w:val="hybridMultilevel"/>
    <w:tmpl w:val="3D6E2A26"/>
    <w:lvl w:ilvl="0" w:tplc="04190001">
      <w:start w:val="1"/>
      <w:numFmt w:val="bullet"/>
      <w:lvlText w:val=""/>
      <w:lvlJc w:val="left"/>
      <w:pPr>
        <w:ind w:left="720" w:hanging="360"/>
      </w:pPr>
      <w:rPr>
        <w:rFonts w:ascii="Symbol" w:hAnsi="Symbol"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4F91C72"/>
    <w:multiLevelType w:val="hybridMultilevel"/>
    <w:tmpl w:val="9F7E4C18"/>
    <w:lvl w:ilvl="0" w:tplc="61EC0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6AE1F58"/>
    <w:multiLevelType w:val="hybridMultilevel"/>
    <w:tmpl w:val="46D82530"/>
    <w:lvl w:ilvl="0" w:tplc="FFA893DE">
      <w:start w:val="1"/>
      <w:numFmt w:val="decimal"/>
      <w:pStyle w:val="a2"/>
      <w:lvlText w:val="%1"/>
      <w:lvlJc w:val="left"/>
      <w:pPr>
        <w:ind w:left="252"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C1154"/>
    <w:multiLevelType w:val="hybridMultilevel"/>
    <w:tmpl w:val="CB785E84"/>
    <w:lvl w:ilvl="0" w:tplc="5770EE4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0"/>
  </w:num>
  <w:num w:numId="2">
    <w:abstractNumId w:val="10"/>
    <w:lvlOverride w:ilvl="0">
      <w:startOverride w:val="1"/>
    </w:lvlOverride>
  </w:num>
  <w:num w:numId="3">
    <w:abstractNumId w:val="17"/>
  </w:num>
  <w:num w:numId="4">
    <w:abstractNumId w:val="17"/>
    <w:lvlOverride w:ilvl="0">
      <w:startOverride w:val="1"/>
    </w:lvlOverride>
  </w:num>
  <w:num w:numId="5">
    <w:abstractNumId w:val="6"/>
  </w:num>
  <w:num w:numId="6">
    <w:abstractNumId w:val="7"/>
  </w:num>
  <w:num w:numId="7">
    <w:abstractNumId w:val="15"/>
  </w:num>
  <w:num w:numId="8">
    <w:abstractNumId w:val="19"/>
  </w:num>
  <w:num w:numId="9">
    <w:abstractNumId w:val="3"/>
  </w:num>
  <w:num w:numId="10">
    <w:abstractNumId w:val="4"/>
  </w:num>
  <w:num w:numId="11">
    <w:abstractNumId w:val="14"/>
  </w:num>
  <w:num w:numId="12">
    <w:abstractNumId w:val="13"/>
  </w:num>
  <w:num w:numId="13">
    <w:abstractNumId w:val="11"/>
  </w:num>
  <w:num w:numId="14">
    <w:abstractNumId w:val="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6"/>
  </w:num>
  <w:num w:numId="19">
    <w:abstractNumId w:val="18"/>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05"/>
    <w:rsid w:val="000023BB"/>
    <w:rsid w:val="000D7169"/>
    <w:rsid w:val="00115A26"/>
    <w:rsid w:val="00140B5D"/>
    <w:rsid w:val="0014126F"/>
    <w:rsid w:val="001631A6"/>
    <w:rsid w:val="00190195"/>
    <w:rsid w:val="0022558F"/>
    <w:rsid w:val="00234556"/>
    <w:rsid w:val="0029436B"/>
    <w:rsid w:val="0029656D"/>
    <w:rsid w:val="002A63A9"/>
    <w:rsid w:val="002B694E"/>
    <w:rsid w:val="002B6DA8"/>
    <w:rsid w:val="002D3519"/>
    <w:rsid w:val="003D5770"/>
    <w:rsid w:val="003E6CCD"/>
    <w:rsid w:val="0041270B"/>
    <w:rsid w:val="00481730"/>
    <w:rsid w:val="00497AA3"/>
    <w:rsid w:val="0050033D"/>
    <w:rsid w:val="0053083C"/>
    <w:rsid w:val="005A1F27"/>
    <w:rsid w:val="00631F12"/>
    <w:rsid w:val="00642077"/>
    <w:rsid w:val="00665313"/>
    <w:rsid w:val="006A24A5"/>
    <w:rsid w:val="006C32ED"/>
    <w:rsid w:val="007C6CFE"/>
    <w:rsid w:val="00891C3E"/>
    <w:rsid w:val="008A0056"/>
    <w:rsid w:val="008F7F60"/>
    <w:rsid w:val="00A03B43"/>
    <w:rsid w:val="00A11984"/>
    <w:rsid w:val="00AC43B7"/>
    <w:rsid w:val="00B70406"/>
    <w:rsid w:val="00BA6826"/>
    <w:rsid w:val="00BB23DC"/>
    <w:rsid w:val="00C04EC8"/>
    <w:rsid w:val="00C23B74"/>
    <w:rsid w:val="00CA1F48"/>
    <w:rsid w:val="00D16758"/>
    <w:rsid w:val="00D40E05"/>
    <w:rsid w:val="00D4470B"/>
    <w:rsid w:val="00D473FB"/>
    <w:rsid w:val="00D76CAA"/>
    <w:rsid w:val="00EC2582"/>
    <w:rsid w:val="00EF13D6"/>
    <w:rsid w:val="00F80830"/>
    <w:rsid w:val="00FA75EE"/>
    <w:rsid w:val="00FE3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2021-04-19T06:05:00Z</cp:lastPrinted>
  <dcterms:created xsi:type="dcterms:W3CDTF">2021-06-15T14:25:00Z</dcterms:created>
  <dcterms:modified xsi:type="dcterms:W3CDTF">2021-06-15T14:27:00Z</dcterms:modified>
</cp:coreProperties>
</file>